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6F5A6C" w14:textId="77777777" w:rsidR="00D027C5" w:rsidRPr="00084194" w:rsidRDefault="00D027C5" w:rsidP="006118F9">
      <w:pPr>
        <w:jc w:val="both"/>
        <w:rPr>
          <w:rFonts w:ascii="Corbel" w:hAnsi="Corbel"/>
        </w:rPr>
      </w:pPr>
    </w:p>
    <w:tbl>
      <w:tblPr>
        <w:tblStyle w:val="Tabelraster"/>
        <w:tblpPr w:leftFromText="142" w:rightFromText="142" w:vertAnchor="page" w:tblpY="3857"/>
        <w:tblOverlap w:val="never"/>
        <w:tblW w:w="72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58"/>
      </w:tblGrid>
      <w:tr w:rsidR="00B60E3F" w:rsidRPr="00084194" w14:paraId="6F314266" w14:textId="77777777" w:rsidTr="00022131">
        <w:trPr>
          <w:trHeight w:hRule="exact" w:val="2722"/>
        </w:trPr>
        <w:tc>
          <w:tcPr>
            <w:tcW w:w="7258" w:type="dxa"/>
          </w:tcPr>
          <w:p w14:paraId="3A7BE7F4" w14:textId="6CEB8440" w:rsidR="004F090A" w:rsidRPr="005936F1" w:rsidRDefault="0026757E" w:rsidP="004F090A">
            <w:pPr>
              <w:rPr>
                <w:rFonts w:asciiTheme="majorHAnsi" w:hAnsiTheme="majorHAnsi"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42"/>
                <w:szCs w:val="42"/>
              </w:rPr>
              <w:t xml:space="preserve">Modelformulier </w:t>
            </w:r>
            <w:r w:rsidR="00B469D4">
              <w:rPr>
                <w:rFonts w:asciiTheme="majorHAnsi" w:hAnsiTheme="majorHAnsi"/>
                <w:b/>
                <w:bCs/>
                <w:sz w:val="42"/>
                <w:szCs w:val="42"/>
              </w:rPr>
              <w:t>referentie</w:t>
            </w:r>
          </w:p>
          <w:p w14:paraId="3E7E491E" w14:textId="77777777" w:rsidR="004F090A" w:rsidRPr="005936F1" w:rsidRDefault="004F090A" w:rsidP="004F090A">
            <w:pPr>
              <w:rPr>
                <w:rFonts w:asciiTheme="majorHAnsi" w:hAnsiTheme="majorHAnsi"/>
              </w:rPr>
            </w:pPr>
          </w:p>
          <w:p w14:paraId="0DC7D6B3" w14:textId="7D9F69B9" w:rsidR="004F090A" w:rsidRPr="005936F1" w:rsidRDefault="004F090A" w:rsidP="004F090A">
            <w:pPr>
              <w:rPr>
                <w:rFonts w:asciiTheme="majorHAnsi" w:hAnsiTheme="majorHAnsi"/>
              </w:rPr>
            </w:pPr>
            <w:r w:rsidRPr="005936F1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>Raamovereenkomst levering</w:t>
            </w:r>
            <w:r w:rsidR="0000686E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 xml:space="preserve"> </w:t>
            </w:r>
            <w:r w:rsidR="00E359C3">
              <w:rPr>
                <w:rFonts w:asciiTheme="majorHAnsi" w:hAnsiTheme="majorHAnsi"/>
                <w:b/>
                <w:bCs/>
                <w:color w:val="000000" w:themeColor="text1"/>
                <w:sz w:val="36"/>
                <w:szCs w:val="36"/>
              </w:rPr>
              <w:t>Ritter armatuur</w:t>
            </w:r>
          </w:p>
          <w:p w14:paraId="4684397D" w14:textId="77777777" w:rsidR="004F090A" w:rsidRPr="005936F1" w:rsidRDefault="004F090A" w:rsidP="004F090A">
            <w:pPr>
              <w:rPr>
                <w:rFonts w:asciiTheme="majorHAnsi" w:hAnsiTheme="majorHAnsi"/>
                <w:sz w:val="22"/>
                <w:szCs w:val="22"/>
              </w:rPr>
            </w:pPr>
          </w:p>
          <w:p w14:paraId="599E4D8B" w14:textId="624712DE" w:rsidR="004F090A" w:rsidRPr="005936F1" w:rsidRDefault="004F090A" w:rsidP="004F090A">
            <w:pPr>
              <w:rPr>
                <w:rFonts w:asciiTheme="majorHAnsi" w:hAnsiTheme="majorHAnsi"/>
                <w:sz w:val="28"/>
                <w:szCs w:val="28"/>
              </w:rPr>
            </w:pPr>
            <w:r w:rsidRPr="005936F1">
              <w:rPr>
                <w:rFonts w:asciiTheme="majorHAnsi" w:hAnsiTheme="majorHAnsi"/>
                <w:sz w:val="28"/>
                <w:szCs w:val="28"/>
              </w:rPr>
              <w:t>AI 202</w:t>
            </w:r>
            <w:r w:rsidR="00E359C3">
              <w:rPr>
                <w:rFonts w:asciiTheme="majorHAnsi" w:hAnsiTheme="majorHAnsi"/>
                <w:sz w:val="28"/>
                <w:szCs w:val="28"/>
              </w:rPr>
              <w:t>6-0141</w:t>
            </w:r>
          </w:p>
          <w:p w14:paraId="4BECE735" w14:textId="11C7D67B" w:rsidR="00D027C5" w:rsidRPr="00084194" w:rsidRDefault="00D027C5" w:rsidP="006118F9">
            <w:pPr>
              <w:pStyle w:val="DocumentnaamKopRapporttiteltitelpagina"/>
              <w:jc w:val="both"/>
              <w:rPr>
                <w:rFonts w:ascii="Corbel" w:hAnsi="Corbel"/>
              </w:rPr>
            </w:pPr>
          </w:p>
          <w:p w14:paraId="5A6EAD66" w14:textId="77777777" w:rsidR="00D027C5" w:rsidRPr="00084194" w:rsidRDefault="00D027C5" w:rsidP="006118F9">
            <w:pPr>
              <w:jc w:val="both"/>
              <w:rPr>
                <w:rFonts w:ascii="Corbel" w:hAnsi="Corbel"/>
              </w:rPr>
            </w:pPr>
          </w:p>
          <w:p w14:paraId="62FF1764" w14:textId="4FBA3622" w:rsidR="00D027C5" w:rsidRPr="00084194" w:rsidRDefault="00A82ADB" w:rsidP="006118F9">
            <w:pPr>
              <w:pStyle w:val="Ondertitelrapport"/>
              <w:framePr w:hSpace="0" w:wrap="auto" w:vAnchor="margin" w:yAlign="inline"/>
              <w:suppressOverlap w:val="0"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>Criteria voor uitbreiding van het laadnetwerk voor elektrische pleziervaart</w:t>
            </w:r>
          </w:p>
        </w:tc>
      </w:tr>
    </w:tbl>
    <w:p w14:paraId="4FCD328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0E19097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18DD813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9A73EA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501C2A5E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39248D7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E014122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12CBE2C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7C886B88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18924089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3DC292A0" w14:textId="77777777" w:rsidR="00D027C5" w:rsidRPr="00084194" w:rsidRDefault="00D027C5" w:rsidP="006118F9">
      <w:pPr>
        <w:jc w:val="both"/>
        <w:rPr>
          <w:rFonts w:ascii="Corbel" w:hAnsi="Corbel"/>
        </w:rPr>
      </w:pPr>
    </w:p>
    <w:p w14:paraId="6C7FC935" w14:textId="77777777" w:rsidR="00D27C48" w:rsidRPr="00084194" w:rsidRDefault="00D27C48" w:rsidP="006118F9">
      <w:pPr>
        <w:jc w:val="both"/>
        <w:rPr>
          <w:rFonts w:ascii="Corbel" w:hAnsi="Corbel"/>
        </w:rPr>
      </w:pPr>
      <w:r w:rsidRPr="00084194">
        <w:rPr>
          <w:rFonts w:ascii="Corbel" w:hAnsi="Corbel"/>
        </w:rPr>
        <w:br w:type="page"/>
      </w:r>
    </w:p>
    <w:p w14:paraId="168BA007" w14:textId="77777777" w:rsidR="0066541B" w:rsidRPr="004C179A" w:rsidRDefault="0066541B" w:rsidP="0066541B">
      <w:pPr>
        <w:rPr>
          <w:rFonts w:asciiTheme="minorHAnsi" w:hAnsiTheme="minorHAnsi"/>
          <w:sz w:val="21"/>
          <w:szCs w:val="21"/>
        </w:rPr>
      </w:pPr>
      <w:r w:rsidRPr="004C179A">
        <w:rPr>
          <w:rFonts w:asciiTheme="minorHAnsi" w:hAnsiTheme="minorHAnsi"/>
          <w:sz w:val="21"/>
          <w:szCs w:val="21"/>
        </w:rPr>
        <w:lastRenderedPageBreak/>
        <w:t>De grijze teksten met toelichting in de gele velden dienen te worden vervangen door invullingen van de gegadigde.</w:t>
      </w:r>
    </w:p>
    <w:tbl>
      <w:tblPr>
        <w:tblW w:w="0" w:type="auto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4074"/>
        <w:gridCol w:w="4363"/>
      </w:tblGrid>
      <w:tr w:rsidR="0066541B" w:rsidRPr="004C179A" w14:paraId="22F969BB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0586E485" w14:textId="0981A7D5" w:rsidR="0066541B" w:rsidRPr="004C179A" w:rsidRDefault="0066541B" w:rsidP="00536D6C">
            <w:pPr>
              <w:ind w:right="-336"/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Inschrijver                                                                            </w:t>
            </w:r>
          </w:p>
        </w:tc>
      </w:tr>
      <w:tr w:rsidR="0066541B" w:rsidRPr="004C179A" w14:paraId="7065AFEB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9F3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6D54FD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Inschrijver</w:t>
            </w:r>
          </w:p>
        </w:tc>
      </w:tr>
      <w:tr w:rsidR="0066541B" w:rsidRPr="004C179A" w14:paraId="4297E9F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AB41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Adres / Postcode vestigingsplaats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037BE1F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Postcode en plaats vestiging gegadigde</w:t>
            </w:r>
          </w:p>
        </w:tc>
      </w:tr>
      <w:tr w:rsidR="0066541B" w:rsidRPr="004C179A" w14:paraId="2864C337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58F7758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Referentieproject</w:t>
            </w:r>
          </w:p>
        </w:tc>
      </w:tr>
      <w:tr w:rsidR="0066541B" w:rsidRPr="004C179A" w14:paraId="21DC43B1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1E288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Nummer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97C552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Nr.</w:t>
            </w:r>
          </w:p>
        </w:tc>
      </w:tr>
      <w:tr w:rsidR="0066541B" w:rsidRPr="004C179A" w14:paraId="2DE168C4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D947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Referentieproject (naam)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7BD4CDA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project</w:t>
            </w:r>
          </w:p>
        </w:tc>
      </w:tr>
      <w:tr w:rsidR="0066541B" w:rsidRPr="004C179A" w14:paraId="676EC36E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CE19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0E68AFC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</w:p>
        </w:tc>
      </w:tr>
      <w:tr w:rsidR="0066541B" w:rsidRPr="004C179A" w14:paraId="4BCC3EB3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1F4C43A8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>Naam en adres opdrachtgever/referent</w:t>
            </w:r>
          </w:p>
        </w:tc>
      </w:tr>
      <w:tr w:rsidR="0066541B" w:rsidRPr="004C179A" w14:paraId="714BF4A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E3B7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Aanbesteder/opdrachtgever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6C8CD172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opdrachtgever</w:t>
            </w:r>
          </w:p>
        </w:tc>
      </w:tr>
      <w:tr w:rsidR="0066541B" w:rsidRPr="004C179A" w14:paraId="07C5BCBD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6913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32D313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Naam contactpersoon opdrachtgever</w:t>
            </w:r>
          </w:p>
        </w:tc>
      </w:tr>
      <w:tr w:rsidR="0066541B" w:rsidRPr="004C179A" w14:paraId="6EA1307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6432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Contactgegevens contactpersoon bij de opdrachtgever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67AAF44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Telefoonnummer:</w:t>
            </w:r>
          </w:p>
          <w:p w14:paraId="24692739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</w:p>
          <w:p w14:paraId="711285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E-mailadres:</w:t>
            </w:r>
          </w:p>
        </w:tc>
      </w:tr>
      <w:tr w:rsidR="0066541B" w:rsidRPr="004C179A" w14:paraId="3C093EB8" w14:textId="77777777" w:rsidTr="00536D6C">
        <w:trPr>
          <w:cantSplit/>
        </w:trPr>
        <w:tc>
          <w:tcPr>
            <w:tcW w:w="89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DB3E2" w:themeFill="text2" w:themeFillTint="66"/>
            <w:hideMark/>
          </w:tcPr>
          <w:p w14:paraId="38CD6E32" w14:textId="77777777" w:rsidR="0066541B" w:rsidRPr="004C179A" w:rsidRDefault="0066541B" w:rsidP="00536D6C">
            <w:pPr>
              <w:rPr>
                <w:rFonts w:asciiTheme="minorHAnsi" w:hAnsiTheme="minorHAnsi"/>
                <w:b/>
                <w:bCs/>
                <w:sz w:val="21"/>
                <w:szCs w:val="21"/>
              </w:rPr>
            </w:pPr>
            <w:r w:rsidRPr="004C179A">
              <w:rPr>
                <w:rFonts w:asciiTheme="minorHAnsi" w:hAnsiTheme="minorHAnsi"/>
                <w:b/>
                <w:bCs/>
                <w:sz w:val="21"/>
                <w:szCs w:val="21"/>
              </w:rPr>
              <w:t xml:space="preserve">Nadere informatie referentieproject: </w:t>
            </w:r>
          </w:p>
        </w:tc>
      </w:tr>
      <w:tr w:rsidR="0066541B" w:rsidRPr="004C179A" w14:paraId="7D4FA040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7E86B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Locatie van het referentieproject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2F5C26F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Locatiegegevens </w:t>
            </w:r>
          </w:p>
        </w:tc>
      </w:tr>
      <w:tr w:rsidR="0066541B" w:rsidRPr="004C179A" w14:paraId="561B36C7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3C53D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Datum aanvang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5B729717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Startdatum</w:t>
            </w:r>
          </w:p>
        </w:tc>
      </w:tr>
      <w:tr w:rsidR="0066541B" w:rsidRPr="004C179A" w14:paraId="0F8B39D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5FEF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Omvang van de referentieproject/opdracht: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4E9A4664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Gefactureerd bedrag</w:t>
            </w:r>
          </w:p>
        </w:tc>
      </w:tr>
      <w:tr w:rsidR="0066541B" w:rsidRPr="004C179A" w14:paraId="5D74EC88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64923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Einddatum opdracht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1CA0BCB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 xml:space="preserve">Einddatum </w:t>
            </w:r>
          </w:p>
        </w:tc>
      </w:tr>
      <w:tr w:rsidR="0066541B" w:rsidRPr="004C179A" w14:paraId="30435B55" w14:textId="77777777" w:rsidTr="00536D6C">
        <w:trPr>
          <w:cantSplit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 w14:paraId="69A309C0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Naam van de organisatie die de referentieopdracht heeft uitgevoerd: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FFFF99"/>
            <w:hideMark/>
          </w:tcPr>
          <w:p w14:paraId="2EB9FD9E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  <w:tr w:rsidR="0066541B" w:rsidRPr="004C179A" w14:paraId="3D49AC38" w14:textId="77777777" w:rsidTr="00536D6C">
        <w:trPr>
          <w:cantSplit/>
          <w:trHeight w:val="2371"/>
        </w:trPr>
        <w:tc>
          <w:tcPr>
            <w:tcW w:w="425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3A9EA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</w:rPr>
            </w:pPr>
            <w:r w:rsidRPr="004C179A">
              <w:rPr>
                <w:rFonts w:asciiTheme="minorHAnsi" w:hAnsiTheme="minorHAnsi"/>
                <w:sz w:val="21"/>
                <w:szCs w:val="21"/>
              </w:rPr>
              <w:t>Korte omschrijving van de opdracht en motivering waarom deze referentie relevant is voor deze kerncompetentie A.</w:t>
            </w:r>
          </w:p>
        </w:tc>
        <w:tc>
          <w:tcPr>
            <w:tcW w:w="4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</w:tcPr>
          <w:p w14:paraId="446A4E46" w14:textId="77777777" w:rsidR="0066541B" w:rsidRPr="004C179A" w:rsidRDefault="0066541B" w:rsidP="00536D6C">
            <w:pPr>
              <w:rPr>
                <w:rFonts w:asciiTheme="minorHAnsi" w:hAnsiTheme="minorHAnsi"/>
                <w:sz w:val="21"/>
                <w:szCs w:val="21"/>
                <w:highlight w:val="lightGray"/>
              </w:rPr>
            </w:pPr>
            <w:r w:rsidRPr="004C179A">
              <w:rPr>
                <w:rFonts w:asciiTheme="minorHAnsi" w:hAnsiTheme="minorHAnsi"/>
                <w:sz w:val="21"/>
                <w:szCs w:val="21"/>
                <w:highlight w:val="lightGray"/>
              </w:rPr>
              <w:t>Invullen door Inschrijver</w:t>
            </w:r>
          </w:p>
        </w:tc>
      </w:tr>
    </w:tbl>
    <w:p w14:paraId="707426C7" w14:textId="4FCBE3FA" w:rsidR="003E74C0" w:rsidRPr="004C179A" w:rsidRDefault="003E74C0" w:rsidP="00FA715C">
      <w:pPr>
        <w:jc w:val="both"/>
        <w:rPr>
          <w:rFonts w:asciiTheme="minorHAnsi" w:hAnsiTheme="minorHAnsi"/>
          <w:sz w:val="21"/>
          <w:szCs w:val="21"/>
        </w:rPr>
      </w:pPr>
    </w:p>
    <w:sectPr w:rsidR="003E74C0" w:rsidRPr="004C179A" w:rsidSect="008E147E">
      <w:footerReference w:type="default" r:id="rId13"/>
      <w:pgSz w:w="11906" w:h="16838" w:code="9"/>
      <w:pgMar w:top="2665" w:right="1644" w:bottom="1531" w:left="175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DAB5D2" w14:textId="77777777" w:rsidR="00457AF0" w:rsidRDefault="00457AF0">
      <w:r>
        <w:separator/>
      </w:r>
    </w:p>
  </w:endnote>
  <w:endnote w:type="continuationSeparator" w:id="0">
    <w:p w14:paraId="7FA5D937" w14:textId="77777777" w:rsidR="00457AF0" w:rsidRDefault="00457AF0">
      <w:r>
        <w:continuationSeparator/>
      </w:r>
    </w:p>
  </w:endnote>
  <w:endnote w:type="continuationNotice" w:id="1">
    <w:p w14:paraId="28779A53" w14:textId="77777777" w:rsidR="00457AF0" w:rsidRDefault="00457A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Calibri"/>
    <w:charset w:val="00"/>
    <w:family w:val="auto"/>
    <w:pitch w:val="default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bel" w:hAnsi="Corbel"/>
      </w:rPr>
      <w:id w:val="1976094339"/>
      <w:docPartObj>
        <w:docPartGallery w:val="Page Numbers (Bottom of Page)"/>
        <w:docPartUnique/>
      </w:docPartObj>
    </w:sdtPr>
    <w:sdtEndPr/>
    <w:sdtContent>
      <w:p w14:paraId="52EE21EF" w14:textId="77777777" w:rsidR="008E147E" w:rsidRPr="00F90888" w:rsidRDefault="008E147E" w:rsidP="00F90888">
        <w:pPr>
          <w:tabs>
            <w:tab w:val="left" w:pos="2268"/>
          </w:tabs>
          <w:jc w:val="right"/>
          <w:rPr>
            <w:rFonts w:ascii="Corbel" w:hAnsi="Corbel"/>
          </w:rPr>
        </w:pPr>
        <w:r w:rsidRPr="00F90888">
          <w:rPr>
            <w:rFonts w:ascii="Corbel" w:hAnsi="Corbel"/>
          </w:rPr>
          <w:fldChar w:fldCharType="begin"/>
        </w:r>
        <w:r w:rsidRPr="00F90888">
          <w:rPr>
            <w:rFonts w:ascii="Corbel" w:hAnsi="Corbel"/>
          </w:rPr>
          <w:instrText>PAGE   \* MERGEFORMAT</w:instrText>
        </w:r>
        <w:r w:rsidRPr="00F90888">
          <w:rPr>
            <w:rFonts w:ascii="Corbel" w:hAnsi="Corbel"/>
          </w:rPr>
          <w:fldChar w:fldCharType="separate"/>
        </w:r>
        <w:r w:rsidRPr="00F90888">
          <w:rPr>
            <w:rFonts w:ascii="Corbel" w:hAnsi="Corbel"/>
            <w:noProof/>
          </w:rPr>
          <w:t>15</w:t>
        </w:r>
        <w:r w:rsidRPr="00F90888">
          <w:rPr>
            <w:rFonts w:ascii="Corbel" w:hAnsi="Corbel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5CD6B" w14:textId="77777777" w:rsidR="00457AF0" w:rsidRDefault="00457AF0">
      <w:r>
        <w:separator/>
      </w:r>
    </w:p>
  </w:footnote>
  <w:footnote w:type="continuationSeparator" w:id="0">
    <w:p w14:paraId="735067F7" w14:textId="77777777" w:rsidR="00457AF0" w:rsidRDefault="00457AF0">
      <w:r>
        <w:continuationSeparator/>
      </w:r>
    </w:p>
  </w:footnote>
  <w:footnote w:type="continuationNotice" w:id="1">
    <w:p w14:paraId="28BD0FC7" w14:textId="77777777" w:rsidR="00457AF0" w:rsidRDefault="00457AF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06410E00"/>
    <w:multiLevelType w:val="hybridMultilevel"/>
    <w:tmpl w:val="6F081E0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A70D53"/>
    <w:multiLevelType w:val="multilevel"/>
    <w:tmpl w:val="C99AA96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0F4A4C59"/>
    <w:multiLevelType w:val="hybridMultilevel"/>
    <w:tmpl w:val="733E90D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927EB6"/>
    <w:multiLevelType w:val="hybridMultilevel"/>
    <w:tmpl w:val="DC62513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716326"/>
    <w:multiLevelType w:val="hybridMultilevel"/>
    <w:tmpl w:val="D1DA43D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2572DF"/>
    <w:multiLevelType w:val="hybridMultilevel"/>
    <w:tmpl w:val="2BBAD2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3758C4"/>
    <w:multiLevelType w:val="hybridMultilevel"/>
    <w:tmpl w:val="400C5A8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6844241"/>
    <w:multiLevelType w:val="hybridMultilevel"/>
    <w:tmpl w:val="FF226BF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2D1E2F"/>
    <w:multiLevelType w:val="multilevel"/>
    <w:tmpl w:val="561838AE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3C725AC"/>
    <w:multiLevelType w:val="multilevel"/>
    <w:tmpl w:val="BD922ED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33D24E0E"/>
    <w:multiLevelType w:val="hybridMultilevel"/>
    <w:tmpl w:val="6D6410F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54302"/>
    <w:multiLevelType w:val="multilevel"/>
    <w:tmpl w:val="AA2004DC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3" w15:restartNumberingAfterBreak="0">
    <w:nsid w:val="44D72600"/>
    <w:multiLevelType w:val="hybridMultilevel"/>
    <w:tmpl w:val="26062E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5" w15:restartNumberingAfterBreak="0">
    <w:nsid w:val="4D1573DA"/>
    <w:multiLevelType w:val="hybridMultilevel"/>
    <w:tmpl w:val="762A87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4EA8489F"/>
    <w:multiLevelType w:val="hybridMultilevel"/>
    <w:tmpl w:val="8EB2CC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583AE4"/>
    <w:multiLevelType w:val="hybridMultilevel"/>
    <w:tmpl w:val="DAF0D1B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E557915"/>
    <w:multiLevelType w:val="hybridMultilevel"/>
    <w:tmpl w:val="32CC0740"/>
    <w:lvl w:ilvl="0" w:tplc="E6C6F282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10E46A2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70CD19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9BEBDF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2B6E56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65E02B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22632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E03C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94CA68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21" w15:restartNumberingAfterBreak="0">
    <w:nsid w:val="73DA326A"/>
    <w:multiLevelType w:val="multilevel"/>
    <w:tmpl w:val="9B884372"/>
    <w:lvl w:ilvl="0">
      <w:start w:val="1"/>
      <w:numFmt w:val="decimal"/>
      <w:pStyle w:val="Kop1"/>
      <w:suff w:val="space"/>
      <w:lvlText w:val="%1"/>
      <w:lvlJc w:val="left"/>
      <w:pPr>
        <w:ind w:left="3176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  <w:color w:val="1F497D" w:themeColor="text2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756163A0"/>
    <w:multiLevelType w:val="hybridMultilevel"/>
    <w:tmpl w:val="C58AB40C"/>
    <w:lvl w:ilvl="0" w:tplc="F16AF494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8910AB6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FD0721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C12D0D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EF0F9E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28680C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8C0383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080DDC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3FCB5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56163A1"/>
    <w:multiLevelType w:val="hybridMultilevel"/>
    <w:tmpl w:val="4A40E832"/>
    <w:lvl w:ilvl="0" w:tplc="FCBAF354">
      <w:start w:val="1"/>
      <w:numFmt w:val="decimal"/>
      <w:pStyle w:val="Paragraafbijlage"/>
      <w:lvlText w:val="%1"/>
      <w:lvlJc w:val="left"/>
      <w:pPr>
        <w:ind w:left="720" w:hanging="360"/>
      </w:pPr>
      <w:rPr>
        <w:rFonts w:hint="default"/>
      </w:rPr>
    </w:lvl>
    <w:lvl w:ilvl="1" w:tplc="6AC437DC" w:tentative="1">
      <w:start w:val="1"/>
      <w:numFmt w:val="lowerLetter"/>
      <w:lvlText w:val="%2."/>
      <w:lvlJc w:val="left"/>
      <w:pPr>
        <w:ind w:left="1440" w:hanging="360"/>
      </w:pPr>
    </w:lvl>
    <w:lvl w:ilvl="2" w:tplc="47F053F4" w:tentative="1">
      <w:start w:val="1"/>
      <w:numFmt w:val="lowerRoman"/>
      <w:lvlText w:val="%3."/>
      <w:lvlJc w:val="right"/>
      <w:pPr>
        <w:ind w:left="2160" w:hanging="180"/>
      </w:pPr>
    </w:lvl>
    <w:lvl w:ilvl="3" w:tplc="33BAF79C" w:tentative="1">
      <w:start w:val="1"/>
      <w:numFmt w:val="decimal"/>
      <w:lvlText w:val="%4."/>
      <w:lvlJc w:val="left"/>
      <w:pPr>
        <w:ind w:left="2880" w:hanging="360"/>
      </w:pPr>
    </w:lvl>
    <w:lvl w:ilvl="4" w:tplc="9CA6296E" w:tentative="1">
      <w:start w:val="1"/>
      <w:numFmt w:val="lowerLetter"/>
      <w:lvlText w:val="%5."/>
      <w:lvlJc w:val="left"/>
      <w:pPr>
        <w:ind w:left="3600" w:hanging="360"/>
      </w:pPr>
    </w:lvl>
    <w:lvl w:ilvl="5" w:tplc="E25EEA14" w:tentative="1">
      <w:start w:val="1"/>
      <w:numFmt w:val="lowerRoman"/>
      <w:lvlText w:val="%6."/>
      <w:lvlJc w:val="right"/>
      <w:pPr>
        <w:ind w:left="4320" w:hanging="180"/>
      </w:pPr>
    </w:lvl>
    <w:lvl w:ilvl="6" w:tplc="C96241A8" w:tentative="1">
      <w:start w:val="1"/>
      <w:numFmt w:val="decimal"/>
      <w:lvlText w:val="%7."/>
      <w:lvlJc w:val="left"/>
      <w:pPr>
        <w:ind w:left="5040" w:hanging="360"/>
      </w:pPr>
    </w:lvl>
    <w:lvl w:ilvl="7" w:tplc="2AAEB7A4" w:tentative="1">
      <w:start w:val="1"/>
      <w:numFmt w:val="lowerLetter"/>
      <w:lvlText w:val="%8."/>
      <w:lvlJc w:val="left"/>
      <w:pPr>
        <w:ind w:left="5760" w:hanging="360"/>
      </w:pPr>
    </w:lvl>
    <w:lvl w:ilvl="8" w:tplc="7BEC952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56163A2"/>
    <w:multiLevelType w:val="multilevel"/>
    <w:tmpl w:val="5C24609A"/>
    <w:lvl w:ilvl="0">
      <w:start w:val="2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56163A3"/>
    <w:multiLevelType w:val="multilevel"/>
    <w:tmpl w:val="E0F835F4"/>
    <w:lvl w:ilvl="0">
      <w:start w:val="3"/>
      <w:numFmt w:val="decimal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2"/>
      <w:numFmt w:val="decimal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A8A454A"/>
    <w:multiLevelType w:val="hybridMultilevel"/>
    <w:tmpl w:val="E2764D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05280C"/>
    <w:multiLevelType w:val="hybridMultilevel"/>
    <w:tmpl w:val="18AC08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8954041">
    <w:abstractNumId w:val="0"/>
  </w:num>
  <w:num w:numId="2" w16cid:durableId="20057245">
    <w:abstractNumId w:val="18"/>
  </w:num>
  <w:num w:numId="3" w16cid:durableId="178472875">
    <w:abstractNumId w:val="22"/>
  </w:num>
  <w:num w:numId="4" w16cid:durableId="1637755054">
    <w:abstractNumId w:val="21"/>
  </w:num>
  <w:num w:numId="5" w16cid:durableId="1323312247">
    <w:abstractNumId w:val="0"/>
  </w:num>
  <w:num w:numId="6" w16cid:durableId="703793813">
    <w:abstractNumId w:val="14"/>
  </w:num>
  <w:num w:numId="7" w16cid:durableId="935551245">
    <w:abstractNumId w:val="20"/>
  </w:num>
  <w:num w:numId="8" w16cid:durableId="528690671">
    <w:abstractNumId w:val="19"/>
  </w:num>
  <w:num w:numId="9" w16cid:durableId="1554808589">
    <w:abstractNumId w:val="22"/>
  </w:num>
  <w:num w:numId="10" w16cid:durableId="748696557">
    <w:abstractNumId w:val="21"/>
  </w:num>
  <w:num w:numId="11" w16cid:durableId="467623514">
    <w:abstractNumId w:val="21"/>
  </w:num>
  <w:num w:numId="12" w16cid:durableId="1058090255">
    <w:abstractNumId w:val="21"/>
  </w:num>
  <w:num w:numId="13" w16cid:durableId="1690326764">
    <w:abstractNumId w:val="21"/>
  </w:num>
  <w:num w:numId="14" w16cid:durableId="482738733">
    <w:abstractNumId w:val="21"/>
  </w:num>
  <w:num w:numId="15" w16cid:durableId="337192783">
    <w:abstractNumId w:val="21"/>
  </w:num>
  <w:num w:numId="16" w16cid:durableId="463087387">
    <w:abstractNumId w:val="21"/>
  </w:num>
  <w:num w:numId="17" w16cid:durableId="1136487486">
    <w:abstractNumId w:val="21"/>
  </w:num>
  <w:num w:numId="18" w16cid:durableId="310015333">
    <w:abstractNumId w:val="21"/>
  </w:num>
  <w:num w:numId="19" w16cid:durableId="1142964531">
    <w:abstractNumId w:val="19"/>
  </w:num>
  <w:num w:numId="20" w16cid:durableId="1676375790">
    <w:abstractNumId w:val="22"/>
  </w:num>
  <w:num w:numId="21" w16cid:durableId="2120637804">
    <w:abstractNumId w:val="0"/>
  </w:num>
  <w:num w:numId="22" w16cid:durableId="1142652547">
    <w:abstractNumId w:val="14"/>
  </w:num>
  <w:num w:numId="23" w16cid:durableId="1986427262">
    <w:abstractNumId w:val="20"/>
  </w:num>
  <w:num w:numId="24" w16cid:durableId="1083338642">
    <w:abstractNumId w:val="0"/>
  </w:num>
  <w:num w:numId="25" w16cid:durableId="1691299852">
    <w:abstractNumId w:val="0"/>
  </w:num>
  <w:num w:numId="26" w16cid:durableId="828059822">
    <w:abstractNumId w:val="0"/>
  </w:num>
  <w:num w:numId="27" w16cid:durableId="1295018232">
    <w:abstractNumId w:val="21"/>
  </w:num>
  <w:num w:numId="28" w16cid:durableId="178274372">
    <w:abstractNumId w:val="21"/>
  </w:num>
  <w:num w:numId="29" w16cid:durableId="2073504539">
    <w:abstractNumId w:val="21"/>
  </w:num>
  <w:num w:numId="30" w16cid:durableId="1033967510">
    <w:abstractNumId w:val="23"/>
  </w:num>
  <w:num w:numId="31" w16cid:durableId="1646735865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90913927">
    <w:abstractNumId w:val="2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976452797">
    <w:abstractNumId w:val="8"/>
  </w:num>
  <w:num w:numId="34" w16cid:durableId="938414445">
    <w:abstractNumId w:val="11"/>
  </w:num>
  <w:num w:numId="35" w16cid:durableId="342980943">
    <w:abstractNumId w:val="6"/>
  </w:num>
  <w:num w:numId="36" w16cid:durableId="788084885">
    <w:abstractNumId w:val="26"/>
  </w:num>
  <w:num w:numId="37" w16cid:durableId="584538062">
    <w:abstractNumId w:val="13"/>
  </w:num>
  <w:num w:numId="38" w16cid:durableId="763841092">
    <w:abstractNumId w:val="16"/>
  </w:num>
  <w:num w:numId="39" w16cid:durableId="817959413">
    <w:abstractNumId w:val="5"/>
  </w:num>
  <w:num w:numId="40" w16cid:durableId="1937443630">
    <w:abstractNumId w:val="3"/>
  </w:num>
  <w:num w:numId="41" w16cid:durableId="132723018">
    <w:abstractNumId w:val="12"/>
  </w:num>
  <w:num w:numId="42" w16cid:durableId="1421684387">
    <w:abstractNumId w:val="10"/>
  </w:num>
  <w:num w:numId="43" w16cid:durableId="1104106355">
    <w:abstractNumId w:val="9"/>
  </w:num>
  <w:num w:numId="44" w16cid:durableId="144515793">
    <w:abstractNumId w:val="2"/>
  </w:num>
  <w:num w:numId="45" w16cid:durableId="1945961619">
    <w:abstractNumId w:val="7"/>
  </w:num>
  <w:num w:numId="46" w16cid:durableId="400251337">
    <w:abstractNumId w:val="15"/>
  </w:num>
  <w:num w:numId="47" w16cid:durableId="96142395">
    <w:abstractNumId w:val="27"/>
  </w:num>
  <w:num w:numId="48" w16cid:durableId="2089887766">
    <w:abstractNumId w:val="1"/>
  </w:num>
  <w:num w:numId="49" w16cid:durableId="64377776">
    <w:abstractNumId w:val="17"/>
  </w:num>
  <w:num w:numId="50" w16cid:durableId="16094646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7B3C"/>
    <w:rsid w:val="0000686E"/>
    <w:rsid w:val="00020346"/>
    <w:rsid w:val="000436FF"/>
    <w:rsid w:val="00044E75"/>
    <w:rsid w:val="00084194"/>
    <w:rsid w:val="00093AFE"/>
    <w:rsid w:val="000C05F3"/>
    <w:rsid w:val="000C22ED"/>
    <w:rsid w:val="000D19D9"/>
    <w:rsid w:val="000F4B14"/>
    <w:rsid w:val="000F6DF2"/>
    <w:rsid w:val="0011679D"/>
    <w:rsid w:val="00187011"/>
    <w:rsid w:val="001A4AC9"/>
    <w:rsid w:val="001B3CC0"/>
    <w:rsid w:val="001D36BB"/>
    <w:rsid w:val="001F3D83"/>
    <w:rsid w:val="001F7752"/>
    <w:rsid w:val="0023585A"/>
    <w:rsid w:val="00242C15"/>
    <w:rsid w:val="0026757E"/>
    <w:rsid w:val="00295583"/>
    <w:rsid w:val="002A10DA"/>
    <w:rsid w:val="002A7B96"/>
    <w:rsid w:val="00305A28"/>
    <w:rsid w:val="00376A1E"/>
    <w:rsid w:val="003831AC"/>
    <w:rsid w:val="00386E74"/>
    <w:rsid w:val="003C01B9"/>
    <w:rsid w:val="003E74C0"/>
    <w:rsid w:val="0040419D"/>
    <w:rsid w:val="00411D38"/>
    <w:rsid w:val="00423383"/>
    <w:rsid w:val="004253CA"/>
    <w:rsid w:val="00440E03"/>
    <w:rsid w:val="00457AF0"/>
    <w:rsid w:val="00460C07"/>
    <w:rsid w:val="0049092A"/>
    <w:rsid w:val="0049113C"/>
    <w:rsid w:val="004C179A"/>
    <w:rsid w:val="004E5736"/>
    <w:rsid w:val="004F090A"/>
    <w:rsid w:val="00511B04"/>
    <w:rsid w:val="00523AAB"/>
    <w:rsid w:val="005831D0"/>
    <w:rsid w:val="00585544"/>
    <w:rsid w:val="00590C84"/>
    <w:rsid w:val="005936F1"/>
    <w:rsid w:val="005973E0"/>
    <w:rsid w:val="005A4E8A"/>
    <w:rsid w:val="005C4FDE"/>
    <w:rsid w:val="005E295F"/>
    <w:rsid w:val="005E73F6"/>
    <w:rsid w:val="00611031"/>
    <w:rsid w:val="006118F9"/>
    <w:rsid w:val="00615638"/>
    <w:rsid w:val="00632B0D"/>
    <w:rsid w:val="00647016"/>
    <w:rsid w:val="0066240A"/>
    <w:rsid w:val="0066541B"/>
    <w:rsid w:val="006762DD"/>
    <w:rsid w:val="0069217D"/>
    <w:rsid w:val="006945BE"/>
    <w:rsid w:val="006D0989"/>
    <w:rsid w:val="006F0EC3"/>
    <w:rsid w:val="00703A46"/>
    <w:rsid w:val="0072564A"/>
    <w:rsid w:val="00734382"/>
    <w:rsid w:val="00744228"/>
    <w:rsid w:val="00756BE5"/>
    <w:rsid w:val="007821AE"/>
    <w:rsid w:val="007864C2"/>
    <w:rsid w:val="007B4CAA"/>
    <w:rsid w:val="007B5B9A"/>
    <w:rsid w:val="007B796F"/>
    <w:rsid w:val="007D4317"/>
    <w:rsid w:val="007E6E59"/>
    <w:rsid w:val="008A7B3C"/>
    <w:rsid w:val="008B78B5"/>
    <w:rsid w:val="008D5290"/>
    <w:rsid w:val="008E147E"/>
    <w:rsid w:val="008F127C"/>
    <w:rsid w:val="009063EE"/>
    <w:rsid w:val="00912879"/>
    <w:rsid w:val="00932FA3"/>
    <w:rsid w:val="00940716"/>
    <w:rsid w:val="0095501E"/>
    <w:rsid w:val="009A7B3A"/>
    <w:rsid w:val="009B0566"/>
    <w:rsid w:val="009C358D"/>
    <w:rsid w:val="009D69D2"/>
    <w:rsid w:val="00A82ADB"/>
    <w:rsid w:val="00A86389"/>
    <w:rsid w:val="00A9078D"/>
    <w:rsid w:val="00A93E99"/>
    <w:rsid w:val="00AA5B5B"/>
    <w:rsid w:val="00AA69A5"/>
    <w:rsid w:val="00AC6C66"/>
    <w:rsid w:val="00AE5496"/>
    <w:rsid w:val="00B12F88"/>
    <w:rsid w:val="00B31429"/>
    <w:rsid w:val="00B437B4"/>
    <w:rsid w:val="00B469D4"/>
    <w:rsid w:val="00B51B89"/>
    <w:rsid w:val="00B55543"/>
    <w:rsid w:val="00B60E3F"/>
    <w:rsid w:val="00C03530"/>
    <w:rsid w:val="00C218DE"/>
    <w:rsid w:val="00C37039"/>
    <w:rsid w:val="00C433BC"/>
    <w:rsid w:val="00C510E0"/>
    <w:rsid w:val="00C51804"/>
    <w:rsid w:val="00C64FDE"/>
    <w:rsid w:val="00C86725"/>
    <w:rsid w:val="00C94BA0"/>
    <w:rsid w:val="00CA664F"/>
    <w:rsid w:val="00CB36F0"/>
    <w:rsid w:val="00CC7FFE"/>
    <w:rsid w:val="00CE0528"/>
    <w:rsid w:val="00D027C5"/>
    <w:rsid w:val="00D060C1"/>
    <w:rsid w:val="00D1471E"/>
    <w:rsid w:val="00D27C48"/>
    <w:rsid w:val="00D306A3"/>
    <w:rsid w:val="00D423C2"/>
    <w:rsid w:val="00D718EE"/>
    <w:rsid w:val="00D7724A"/>
    <w:rsid w:val="00D804D7"/>
    <w:rsid w:val="00DA57FE"/>
    <w:rsid w:val="00DB4666"/>
    <w:rsid w:val="00DE6930"/>
    <w:rsid w:val="00E04C5D"/>
    <w:rsid w:val="00E06ED2"/>
    <w:rsid w:val="00E110C4"/>
    <w:rsid w:val="00E33F7A"/>
    <w:rsid w:val="00E359C3"/>
    <w:rsid w:val="00E60A1F"/>
    <w:rsid w:val="00EA7D49"/>
    <w:rsid w:val="00EB4BF3"/>
    <w:rsid w:val="00ED3B79"/>
    <w:rsid w:val="00F735B8"/>
    <w:rsid w:val="00F90888"/>
    <w:rsid w:val="00FA0048"/>
    <w:rsid w:val="00FA7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8ABA0B"/>
  <w15:docId w15:val="{EC7CFF69-7177-49ED-95CE-D7680C062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632B0D"/>
    <w:pPr>
      <w:spacing w:line="240" w:lineRule="auto"/>
    </w:pPr>
    <w:rPr>
      <w:rFonts w:ascii="Times New Roman" w:hAnsi="Times New Roman"/>
      <w:sz w:val="24"/>
      <w:szCs w:val="24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i/>
      <w:iCs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uiPriority w:val="39"/>
    <w:rsid w:val="00F90888"/>
    <w:pPr>
      <w:tabs>
        <w:tab w:val="right" w:leader="dot" w:pos="8494"/>
      </w:tabs>
      <w:spacing w:before="280"/>
      <w:ind w:left="159" w:hanging="159"/>
      <w:jc w:val="both"/>
    </w:pPr>
    <w:rPr>
      <w:b/>
      <w:sz w:val="22"/>
    </w:rPr>
  </w:style>
  <w:style w:type="paragraph" w:styleId="Inhopg2">
    <w:name w:val="toc 2"/>
    <w:basedOn w:val="Standaard"/>
    <w:next w:val="Standaard"/>
    <w:autoRedefine/>
    <w:uiPriority w:val="39"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uiPriority w:val="39"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table" w:styleId="Tabelraster">
    <w:name w:val="Table Grid"/>
    <w:basedOn w:val="Standaardtabel"/>
    <w:rsid w:val="00071AA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4654F0"/>
    <w:pPr>
      <w:keepLines/>
      <w:numPr>
        <w:numId w:val="0"/>
      </w:numPr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707070" w:themeColor="accent1" w:themeShade="BF"/>
      <w:sz w:val="28"/>
      <w:szCs w:val="28"/>
    </w:rPr>
  </w:style>
  <w:style w:type="character" w:styleId="Hyperlink">
    <w:name w:val="Hyperlink"/>
    <w:basedOn w:val="Standaardalinea-lettertype"/>
    <w:uiPriority w:val="99"/>
    <w:unhideWhenUsed/>
    <w:rsid w:val="004654F0"/>
    <w:rPr>
      <w:color w:val="0000FF" w:themeColor="hyperlink"/>
      <w:u w:val="single"/>
    </w:rPr>
  </w:style>
  <w:style w:type="paragraph" w:customStyle="1" w:styleId="Paragraafbijlage">
    <w:name w:val="Paragraaf bijlage"/>
    <w:basedOn w:val="Standaard"/>
    <w:next w:val="Standaard"/>
    <w:rsid w:val="00CF1532"/>
    <w:pPr>
      <w:numPr>
        <w:numId w:val="30"/>
      </w:numPr>
      <w:ind w:left="227" w:hanging="227"/>
    </w:pPr>
    <w:rPr>
      <w:b/>
      <w:iCs/>
      <w:sz w:val="26"/>
      <w:szCs w:val="20"/>
    </w:rPr>
  </w:style>
  <w:style w:type="paragraph" w:styleId="Koptekst">
    <w:name w:val="header"/>
    <w:basedOn w:val="Standaard"/>
    <w:link w:val="KoptekstChar"/>
    <w:rsid w:val="000F6DF2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rsid w:val="000F6DF2"/>
  </w:style>
  <w:style w:type="paragraph" w:styleId="Voettekst">
    <w:name w:val="footer"/>
    <w:basedOn w:val="Standaard"/>
    <w:link w:val="VoettekstChar"/>
    <w:uiPriority w:val="99"/>
    <w:qFormat/>
    <w:rsid w:val="000F6DF2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F6DF2"/>
  </w:style>
  <w:style w:type="character" w:styleId="Tekstvantijdelijkeaanduiding">
    <w:name w:val="Placeholder Text"/>
    <w:basedOn w:val="Standaardalinea-lettertype"/>
    <w:uiPriority w:val="99"/>
    <w:semiHidden/>
    <w:rsid w:val="000F6DF2"/>
    <w:rPr>
      <w:color w:val="808080"/>
    </w:rPr>
  </w:style>
  <w:style w:type="paragraph" w:styleId="Ballontekst">
    <w:name w:val="Balloon Text"/>
    <w:basedOn w:val="Standaard"/>
    <w:link w:val="BallontekstChar"/>
    <w:rsid w:val="000F6DF2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rsid w:val="000F6DF2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nhideWhenUsed/>
    <w:qFormat/>
    <w:rsid w:val="00E60A1F"/>
    <w:rPr>
      <w:iCs/>
      <w:sz w:val="18"/>
      <w:szCs w:val="18"/>
    </w:rPr>
  </w:style>
  <w:style w:type="paragraph" w:customStyle="1" w:styleId="Ondertitelrapport">
    <w:name w:val="Ondertitel rapport"/>
    <w:basedOn w:val="Standaard"/>
    <w:qFormat/>
    <w:rsid w:val="00D423C2"/>
    <w:pPr>
      <w:framePr w:hSpace="142" w:wrap="around" w:vAnchor="page" w:hAnchor="text" w:y="3857"/>
      <w:suppressOverlap/>
    </w:pPr>
    <w:rPr>
      <w:b/>
    </w:rPr>
  </w:style>
  <w:style w:type="paragraph" w:styleId="Lijstalinea">
    <w:name w:val="List Paragraph"/>
    <w:basedOn w:val="Standaard"/>
    <w:uiPriority w:val="34"/>
    <w:rsid w:val="00E06ED2"/>
    <w:pPr>
      <w:ind w:left="720"/>
      <w:contextualSpacing/>
    </w:pPr>
  </w:style>
  <w:style w:type="table" w:customStyle="1" w:styleId="2">
    <w:name w:val="2"/>
    <w:basedOn w:val="Standaardtabel"/>
    <w:rsid w:val="00756BE5"/>
    <w:pPr>
      <w:spacing w:line="240" w:lineRule="auto"/>
    </w:pPr>
    <w:rPr>
      <w:rFonts w:ascii="Cambria" w:eastAsia="Cambria" w:hAnsi="Cambria" w:cs="Cambria"/>
      <w:sz w:val="22"/>
      <w:szCs w:val="22"/>
    </w:rPr>
    <w:tblPr>
      <w:tblStyleRowBandSize w:val="1"/>
      <w:tblStyleColBandSize w:val="1"/>
      <w:tblInd w:w="0" w:type="nil"/>
    </w:tblPr>
  </w:style>
  <w:style w:type="character" w:styleId="Verwijzingopmerking">
    <w:name w:val="annotation reference"/>
    <w:basedOn w:val="Standaardalinea-lettertype"/>
    <w:semiHidden/>
    <w:unhideWhenUsed/>
    <w:rsid w:val="00386E74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386E74"/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rsid w:val="00386E74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386E74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386E74"/>
    <w:rPr>
      <w:b/>
      <w:bCs/>
      <w:sz w:val="20"/>
      <w:szCs w:val="20"/>
    </w:rPr>
  </w:style>
  <w:style w:type="paragraph" w:styleId="Normaalweb">
    <w:name w:val="Normal (Web)"/>
    <w:basedOn w:val="Standaard"/>
    <w:uiPriority w:val="99"/>
    <w:unhideWhenUsed/>
    <w:rsid w:val="00632B0D"/>
    <w:pPr>
      <w:spacing w:before="100" w:beforeAutospacing="1" w:after="100" w:afterAutospacing="1"/>
    </w:pPr>
  </w:style>
  <w:style w:type="character" w:customStyle="1" w:styleId="katex-mathml">
    <w:name w:val="katex-mathml"/>
    <w:basedOn w:val="Standaardalinea-lettertype"/>
    <w:rsid w:val="00632B0D"/>
  </w:style>
  <w:style w:type="character" w:customStyle="1" w:styleId="mord">
    <w:name w:val="mord"/>
    <w:basedOn w:val="Standaardalinea-lettertype"/>
    <w:rsid w:val="00632B0D"/>
  </w:style>
  <w:style w:type="character" w:customStyle="1" w:styleId="mrel">
    <w:name w:val="mrel"/>
    <w:basedOn w:val="Standaardalinea-lettertype"/>
    <w:rsid w:val="00632B0D"/>
  </w:style>
  <w:style w:type="character" w:customStyle="1" w:styleId="mpunct">
    <w:name w:val="mpunct"/>
    <w:basedOn w:val="Standaardalinea-lettertype"/>
    <w:rsid w:val="00632B0D"/>
  </w:style>
  <w:style w:type="character" w:customStyle="1" w:styleId="mbin">
    <w:name w:val="mbin"/>
    <w:basedOn w:val="Standaardalinea-lettertype"/>
    <w:rsid w:val="00632B0D"/>
  </w:style>
  <w:style w:type="character" w:customStyle="1" w:styleId="vlist-s">
    <w:name w:val="vlist-s"/>
    <w:basedOn w:val="Standaardalinea-lettertype"/>
    <w:rsid w:val="00632B0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95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3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k002\OneDrive%20-%20Gemeente%20Amsterdam\Documenten\Sjablonen\Gemeente%20Amsterdam\Rapport.dotx" TargetMode="External"/></Relationships>
</file>

<file path=word/theme/theme1.xml><?xml version="1.0" encoding="utf-8"?>
<a:theme xmlns:a="http://schemas.openxmlformats.org/drawingml/2006/main" name="Kantoorthema">
  <a:themeElements>
    <a:clrScheme name="Gemeente Amsterdam grij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969696"/>
      </a:accent1>
      <a:accent2>
        <a:srgbClr val="C4C4C4"/>
      </a:accent2>
      <a:accent3>
        <a:srgbClr val="EC0000"/>
      </a:accent3>
      <a:accent4>
        <a:srgbClr val="686868"/>
      </a:accent4>
      <a:accent5>
        <a:srgbClr val="EFEFEE"/>
      </a:accent5>
      <a:accent6>
        <a:srgbClr val="C4C4C4"/>
      </a:accent6>
      <a:hlink>
        <a:srgbClr val="0000FF"/>
      </a:hlink>
      <a:folHlink>
        <a:srgbClr val="800080"/>
      </a:folHlink>
    </a:clrScheme>
    <a:fontScheme name="Gemeente Amsterdam">
      <a:majorFont>
        <a:latin typeface="Corbel"/>
        <a:ea typeface=""/>
        <a:cs typeface=""/>
      </a:majorFont>
      <a:minorFont>
        <a:latin typeface="Corbel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document" ma:contentTypeID="0x0101006471CC8CF83E224E934101BBDF531478002EEB2A241368354F9033E9B5B918DBD6" ma:contentTypeVersion="19" ma:contentTypeDescription="Een nieuw document maken." ma:contentTypeScope="" ma:versionID="8ea878763113327905284f943f64c7b1">
  <xsd:schema xmlns:xsd="http://www.w3.org/2001/XMLSchema" xmlns:xs="http://www.w3.org/2001/XMLSchema" xmlns:p="http://schemas.microsoft.com/office/2006/metadata/properties" xmlns:ns1="http://schemas.microsoft.com/sharepoint/v3" xmlns:ns2="fadc1db4-da53-44f3-8c11-b0ce2a9450f3" xmlns:ns3="6e7f5cf2-183a-49d5-a4cd-3657334dfab4" xmlns:ns4="451ceeed-c77b-4a37-aea6-85893f5a9fb4" targetNamespace="http://schemas.microsoft.com/office/2006/metadata/properties" ma:root="true" ma:fieldsID="651b4f6aee844122b77b8d96bd2781b1" ns1:_="" ns2:_="" ns3:_="" ns4:_="">
    <xsd:import namespace="http://schemas.microsoft.com/sharepoint/v3"/>
    <xsd:import namespace="fadc1db4-da53-44f3-8c11-b0ce2a9450f3"/>
    <xsd:import namespace="6e7f5cf2-183a-49d5-a4cd-3657334dfab4"/>
    <xsd:import namespace="451ceeed-c77b-4a37-aea6-85893f5a9fb4"/>
    <xsd:element name="properties">
      <xsd:complexType>
        <xsd:sequence>
          <xsd:element name="documentManagement">
            <xsd:complexType>
              <xsd:all>
                <xsd:element ref="ns2:Trefwoord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ObjectDetectorVersions" minOccurs="0"/>
                <xsd:element ref="ns3:lcf76f155ced4ddcb4097134ff3c332f" minOccurs="0"/>
                <xsd:element ref="ns4:TaxCatchAll" minOccurs="0"/>
                <xsd:element ref="ns3:MediaServiceDateTake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SearchProperties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Eigenschappen van het geïntegreerd beleid voor naleving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tie van de gebruikersinterface van het geïntegreerd beleid voor naleving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dc1db4-da53-44f3-8c11-b0ce2a9450f3" elementFormDefault="qualified">
    <xsd:import namespace="http://schemas.microsoft.com/office/2006/documentManagement/types"/>
    <xsd:import namespace="http://schemas.microsoft.com/office/infopath/2007/PartnerControls"/>
    <xsd:element name="Trefwoord" ma:index="8" nillable="true" ma:displayName="Trefwoord" ma:list="{b294fd5a-619e-4c3c-bfa5-994bcbe41e88}" ma:internalName="Trefwoord" ma:showField="Title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1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_dlc_DocId" ma:index="25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26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27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7f5cf2-183a-49d5-a4cd-3657334dfab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Afbeeldingtags" ma:readOnly="false" ma:fieldId="{5cf76f15-5ced-4ddc-b409-7134ff3c332f}" ma:taxonomyMulti="true" ma:sspId="3676cea4-3086-4dea-a929-70cf350c881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1ceeed-c77b-4a37-aea6-85893f5a9fb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f84a87f1-36ff-402a-b45b-78c4ef33e124}" ma:internalName="TaxCatchAll" ma:showField="CatchAllData" ma:web="fadc1db4-da53-44f3-8c11-b0ce2a9450f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refwoord xmlns="fadc1db4-da53-44f3-8c11-b0ce2a9450f3" xsi:nil="true"/>
    <_ip_UnifiedCompliancePolicyProperties xmlns="http://schemas.microsoft.com/sharepoint/v3" xsi:nil="true"/>
    <lcf76f155ced4ddcb4097134ff3c332f xmlns="6e7f5cf2-183a-49d5-a4cd-3657334dfab4">
      <Terms xmlns="http://schemas.microsoft.com/office/infopath/2007/PartnerControls"/>
    </lcf76f155ced4ddcb4097134ff3c332f>
    <TaxCatchAll xmlns="451ceeed-c77b-4a37-aea6-85893f5a9fb4" xsi:nil="true"/>
    <_dlc_DocId xmlns="fadc1db4-da53-44f3-8c11-b0ce2a9450f3">K7NWXMHVJAYF-1096827362-14117</_dlc_DocId>
    <_dlc_DocIdUrl xmlns="fadc1db4-da53-44f3-8c11-b0ce2a9450f3">
      <Url>https://hoofdstad.sharepoint.com/sites/SW-RE-RD-UMLaadinfra/_layouts/15/DocIdRedir.aspx?ID=K7NWXMHVJAYF-1096827362-14117</Url>
      <Description>K7NWXMHVJAYF-1096827362-14117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BA6585F-7EF0-4237-B9F3-1B41B401C8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4F37D0-B3FC-4AFD-91E1-07AEE343BA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adc1db4-da53-44f3-8c11-b0ce2a9450f3"/>
    <ds:schemaRef ds:uri="6e7f5cf2-183a-49d5-a4cd-3657334dfab4"/>
    <ds:schemaRef ds:uri="451ceeed-c77b-4a37-aea6-85893f5a9f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C5C672-6121-48F9-953D-1CE12608365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921E33-F7B2-4C12-BC4F-82FEB11D6CB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adc1db4-da53-44f3-8c11-b0ce2a9450f3"/>
    <ds:schemaRef ds:uri="6e7f5cf2-183a-49d5-a4cd-3657334dfab4"/>
    <ds:schemaRef ds:uri="451ceeed-c77b-4a37-aea6-85893f5a9fb4"/>
  </ds:schemaRefs>
</ds:datastoreItem>
</file>

<file path=customXml/itemProps6.xml><?xml version="1.0" encoding="utf-8"?>
<ds:datastoreItem xmlns:ds="http://schemas.openxmlformats.org/officeDocument/2006/customXml" ds:itemID="{76E591FB-6C7C-4F8B-B276-94F4EE08AF7B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Rapport</Template>
  <TotalTime>2</TotalTime>
  <Pages>2</Pages>
  <Words>194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Visie pleziervaart</vt:lpstr>
    </vt:vector>
  </TitlesOfParts>
  <Company>Gemeente Amsterdam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Datagestuurd bijplaatsen</dc:title>
  <dc:creator>Gemeente Amsterdam</dc:creator>
  <cp:lastModifiedBy>Draaijer, Guido</cp:lastModifiedBy>
  <cp:revision>3</cp:revision>
  <dcterms:created xsi:type="dcterms:W3CDTF">2026-06-22T07:18:00Z</dcterms:created>
  <dcterms:modified xsi:type="dcterms:W3CDTF">2026-07-10T09:17:00Z</dcterms:modified>
  <cp:contentStatus>Versie 1.0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0x0101006471CC8CF83E224E934101BBDF531478002EEB2A241368354F9033E9B5B918DBD6</vt:lpwstr>
  </property>
  <property fmtid="{D5CDD505-2E9C-101B-9397-08002B2CF9AE}" pid="3" name="_dlc_DocIdItemGuid">
    <vt:lpwstr>0f3e8877-317b-417d-a982-fad46734da50</vt:lpwstr>
  </property>
  <property fmtid="{D5CDD505-2E9C-101B-9397-08002B2CF9AE}" pid="4" name="MediaServiceImageTags">
    <vt:lpwstr/>
  </property>
</Properties>
</file>